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633299" name="019eab41-09f2-7f0c-8acd-ea2f62e430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265767" name="019eab41-09f2-7f0c-8acd-ea2f62e4309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4019757" name="019eab41-46d3-7c6e-ac78-5de5a2926a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1584465" name="019eab41-46d3-7c6e-ac78-5de5a2926a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0027340" name="019eab4b-fe77-70db-bfc7-1a25419d412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0419039" name="019eab4b-fe77-70db-bfc7-1a25419d412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8028425" name="019eab4c-1e1b-727a-a3d7-f8df40cf9d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8470537" name="019eab4c-1e1b-727a-a3d7-f8df40cf9d7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Treppenhaus/ Schlafzimmer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20835522" name="019eab59-4926-7712-b144-a2c481e3ff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5530461" name="019eab59-4926-7712-b144-a2c481e3fff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75310076" name="019eab59-8553-7de7-a944-8e9899bfd7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539149" name="019eab59-8553-7de7-a944-8e9899bfd7f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Parkettboden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0579312" name="019eab64-c4ca-7930-a4a8-04d879b4db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3898920" name="019eab64-c4ca-7930-a4a8-04d879b4dbd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5373575" name="019eab64-f7d0-7d8e-be66-b5569edb93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8402959" name="019eab64-f7d0-7d8e-be66-b5569edb932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Erneuert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8352169" name="019eab62-40d1-7e28-9129-5da5745060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6627861" name="019eab62-40d1-7e28-9129-5da57450607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35022045" name="019eab62-b418-7fe7-a715-44d0476941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4625971" name="019eab62-b418-7fe7-a715-44d0476941a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Holzdecke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0064368" name="019eab67-70ca-72c1-a76f-d9b656c05a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710043" name="019eab67-70ca-72c1-a76f-d9b656c05a3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3571786" name="019eab67-a56b-72e1-86b9-269bcb4f33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690677" name="019eab67-a56b-72e1-86b9-269bcb4f33e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Wintergarten/ 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Holzdecke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7581942" name="019eab89-5f8c-7f07-a892-36443f4c22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2475522" name="019eab89-5f8c-7f07-a892-36443f4c22b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1620033" name="019eab89-8c16-74d6-bef4-0bb13ae6b9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8281961" name="019eab89-8c16-74d6-bef4-0bb13ae6b97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Wintergarten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1150640" name="019eab8a-d3d2-7868-92d4-5f41941102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14042" name="019eab8a-d3d2-7868-92d4-5f419411027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5986944" name="019eab8b-0e42-7948-b31b-9159a6497f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4641758" name="019eab8b-0e42-7948-b31b-9159a6497f9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Holzofen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Holzofen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2028949" name="019eab8c-b38e-7cb1-898b-1b7958405f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6325192" name="019eab8c-b38e-7cb1-898b-1b7958405f1c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9252962" name="019eab8c-f7ba-7cf9-ab56-aa75cc208b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2354652" name="019eab8c-f7ba-7cf9-ab56-aa75cc208b49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35, 6287 Aesch</w:t>
          </w:r>
        </w:p>
        <w:p>
          <w:pPr>
            <w:spacing w:before="0" w:after="0"/>
          </w:pPr>
          <w:r>
            <w:t>DN 928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